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3B50E" w14:textId="15CF5221" w:rsidR="003F0725" w:rsidRPr="00A316FF" w:rsidRDefault="003F0725" w:rsidP="003F0725">
      <w:pPr>
        <w:pStyle w:val="Kop1"/>
        <w:ind w:left="432" w:hanging="432"/>
        <w:rPr>
          <w:rFonts w:ascii="Roboto" w:hAnsi="Roboto"/>
          <w:bCs w:val="0"/>
          <w:color w:val="0082C2"/>
          <w:sz w:val="32"/>
        </w:rPr>
      </w:pPr>
      <w:bookmarkStart w:id="0" w:name="bwOnsKenm"/>
      <w:bookmarkEnd w:id="0"/>
      <w:r w:rsidRPr="00A316FF">
        <w:rPr>
          <w:rFonts w:ascii="Roboto" w:hAnsi="Roboto"/>
          <w:bCs w:val="0"/>
          <w:color w:val="0082C2"/>
          <w:sz w:val="32"/>
        </w:rPr>
        <w:t>B</w:t>
      </w:r>
      <w:r w:rsidR="001A0BCF" w:rsidRPr="00A316FF">
        <w:rPr>
          <w:rFonts w:ascii="Roboto" w:hAnsi="Roboto"/>
          <w:bCs w:val="0"/>
          <w:color w:val="0082C2"/>
          <w:sz w:val="32"/>
        </w:rPr>
        <w:t>ijlage</w:t>
      </w:r>
      <w:r w:rsidRPr="00A316FF">
        <w:rPr>
          <w:rFonts w:ascii="Roboto" w:hAnsi="Roboto"/>
          <w:bCs w:val="0"/>
          <w:color w:val="0082C2"/>
          <w:sz w:val="32"/>
        </w:rPr>
        <w:t xml:space="preserve"> </w:t>
      </w:r>
      <w:r w:rsidR="001A0BCF" w:rsidRPr="00A316FF">
        <w:rPr>
          <w:rFonts w:ascii="Roboto" w:hAnsi="Roboto"/>
          <w:bCs w:val="0"/>
          <w:color w:val="0082C2"/>
          <w:sz w:val="32"/>
        </w:rPr>
        <w:t>9</w:t>
      </w:r>
      <w:r w:rsidRPr="00A316FF">
        <w:rPr>
          <w:rFonts w:ascii="Roboto" w:hAnsi="Roboto"/>
          <w:bCs w:val="0"/>
          <w:color w:val="0082C2"/>
          <w:sz w:val="32"/>
        </w:rPr>
        <w:t xml:space="preserve"> V</w:t>
      </w:r>
      <w:r w:rsidR="001A0BCF" w:rsidRPr="00A316FF">
        <w:rPr>
          <w:rFonts w:ascii="Roboto" w:hAnsi="Roboto"/>
          <w:bCs w:val="0"/>
          <w:color w:val="0082C2"/>
          <w:sz w:val="32"/>
        </w:rPr>
        <w:t>erklaring beroep op Derden</w:t>
      </w:r>
    </w:p>
    <w:p w14:paraId="0BC6F562" w14:textId="6FB5039E" w:rsidR="00CA08E3" w:rsidRPr="00CA08E3" w:rsidRDefault="00CA08E3" w:rsidP="00CA08E3">
      <w:pPr>
        <w:rPr>
          <w:rFonts w:eastAsia="Lucida Sans Unicode"/>
          <w:i/>
          <w:szCs w:val="20"/>
        </w:rPr>
      </w:pPr>
      <w:r w:rsidRPr="00CA08E3">
        <w:rPr>
          <w:rFonts w:eastAsia="Lucida Sans Unicode"/>
          <w:i/>
          <w:szCs w:val="20"/>
        </w:rPr>
        <w:t>Deze Verklaring</w:t>
      </w:r>
      <w:r w:rsidR="00430C43">
        <w:rPr>
          <w:rFonts w:eastAsia="Lucida Sans Unicode"/>
          <w:i/>
          <w:szCs w:val="20"/>
        </w:rPr>
        <w:t xml:space="preserve"> beroep op </w:t>
      </w:r>
      <w:r w:rsidRPr="00CA08E3">
        <w:rPr>
          <w:rFonts w:eastAsia="Lucida Sans Unicode"/>
          <w:i/>
          <w:szCs w:val="20"/>
        </w:rPr>
        <w:t xml:space="preserve">Derden dient </w:t>
      </w:r>
      <w:r w:rsidRPr="00CA08E3">
        <w:rPr>
          <w:rFonts w:eastAsia="Lucida Sans Unicode"/>
          <w:i/>
          <w:szCs w:val="20"/>
          <w:u w:val="single"/>
        </w:rPr>
        <w:t>rechtsgeldig</w:t>
      </w:r>
      <w:r w:rsidRPr="00CA08E3">
        <w:rPr>
          <w:rFonts w:eastAsia="Lucida Sans Unicode"/>
          <w:i/>
          <w:szCs w:val="20"/>
        </w:rPr>
        <w:t xml:space="preserve"> te zijn ondertekend door Inschrijver die een beroep doet op een Derde alsmede de Derde zelf. </w:t>
      </w:r>
    </w:p>
    <w:p w14:paraId="6AC074EF" w14:textId="77777777" w:rsidR="00CA08E3" w:rsidRPr="00CA08E3" w:rsidRDefault="00CA08E3" w:rsidP="00CA08E3">
      <w:pPr>
        <w:rPr>
          <w:rFonts w:eastAsia="Lucida Sans Unicode"/>
          <w:szCs w:val="20"/>
        </w:rPr>
      </w:pPr>
    </w:p>
    <w:p w14:paraId="7452E7D6" w14:textId="77777777" w:rsidR="00CA08E3" w:rsidRPr="00CA08E3" w:rsidRDefault="00CA08E3" w:rsidP="00CA08E3">
      <w:pPr>
        <w:rPr>
          <w:rFonts w:eastAsia="Lucida Sans Unicode"/>
          <w:szCs w:val="20"/>
          <w:lang w:eastAsia="en-US"/>
        </w:rPr>
      </w:pPr>
      <w:r w:rsidRPr="00CA08E3">
        <w:rPr>
          <w:rFonts w:eastAsia="Lucida Sans Unicode"/>
          <w:szCs w:val="20"/>
          <w:lang w:eastAsia="en-US"/>
        </w:rPr>
        <w:t>Ondergetekenden verklaren dat:</w:t>
      </w:r>
    </w:p>
    <w:p w14:paraId="2B94F5FA" w14:textId="77777777" w:rsidR="00CA08E3" w:rsidRPr="00CA08E3" w:rsidRDefault="00CA08E3" w:rsidP="00CA08E3">
      <w:pPr>
        <w:spacing w:line="276" w:lineRule="auto"/>
        <w:rPr>
          <w:rFonts w:eastAsia="Lucida Sans Unicode" w:cs="Lucida Sans Unicode"/>
          <w:szCs w:val="20"/>
        </w:rPr>
      </w:pPr>
    </w:p>
    <w:p w14:paraId="0CAD4DC4" w14:textId="2BAE64F7" w:rsidR="00CA08E3" w:rsidRPr="00CA08E3" w:rsidRDefault="00CA08E3" w:rsidP="00CA08E3">
      <w:pPr>
        <w:spacing w:line="276" w:lineRule="auto"/>
        <w:rPr>
          <w:rFonts w:eastAsia="Lucida Sans Unicode" w:cs="Lucida Sans Unicode"/>
          <w:szCs w:val="20"/>
          <w:lang w:eastAsia="en-US"/>
        </w:rPr>
      </w:pPr>
      <w:r w:rsidRPr="00CA08E3">
        <w:rPr>
          <w:rFonts w:eastAsia="Lucida Sans Unicode" w:cs="Lucida Sans Unicode"/>
          <w:szCs w:val="20"/>
          <w:highlight w:val="lightGray"/>
          <w:lang w:eastAsia="en-US"/>
        </w:rPr>
        <w:t>[naam Inschrijver]</w:t>
      </w:r>
      <w:r w:rsidRPr="00CA08E3">
        <w:rPr>
          <w:rFonts w:eastAsia="Lucida Sans Unicode" w:cs="Lucida Sans Unicode"/>
          <w:szCs w:val="20"/>
          <w:lang w:eastAsia="en-US"/>
        </w:rPr>
        <w:t xml:space="preserve"> zich met betrekking tot de geschiktheidseis zoals genoemd in paragraaf </w:t>
      </w:r>
      <w:r w:rsidRPr="00CA08E3">
        <w:rPr>
          <w:rFonts w:eastAsia="Lucida Sans Unicode" w:cs="Lucida Sans Unicode"/>
          <w:szCs w:val="20"/>
          <w:highlight w:val="lightGray"/>
          <w:lang w:eastAsia="en-US"/>
        </w:rPr>
        <w:t>[=]</w:t>
      </w:r>
      <w:r w:rsidRPr="00CA08E3">
        <w:rPr>
          <w:rFonts w:eastAsia="Lucida Sans Unicode" w:cs="Lucida Sans Unicode"/>
          <w:szCs w:val="20"/>
          <w:lang w:eastAsia="en-US"/>
        </w:rPr>
        <w:t xml:space="preserve"> van de </w:t>
      </w:r>
      <w:r w:rsidR="00A316FF">
        <w:rPr>
          <w:rFonts w:eastAsia="Lucida Sans Unicode" w:cs="Lucida Sans Unicode"/>
          <w:szCs w:val="20"/>
          <w:lang w:eastAsia="en-US"/>
        </w:rPr>
        <w:t>Offerteaanvraag</w:t>
      </w:r>
      <w:r w:rsidRPr="00CA08E3">
        <w:rPr>
          <w:rFonts w:eastAsia="Lucida Sans Unicode" w:cs="Lucida Sans Unicode"/>
          <w:szCs w:val="20"/>
          <w:lang w:eastAsia="en-US"/>
        </w:rPr>
        <w:t xml:space="preserve"> beroept op de middelen van </w:t>
      </w:r>
      <w:r w:rsidRPr="00CA08E3">
        <w:rPr>
          <w:rFonts w:eastAsia="Lucida Sans Unicode" w:cs="Lucida Sans Unicode"/>
          <w:szCs w:val="20"/>
          <w:highlight w:val="lightGray"/>
          <w:lang w:eastAsia="en-US"/>
        </w:rPr>
        <w:t>[naam Derde].</w:t>
      </w:r>
      <w:r w:rsidRPr="00CA08E3">
        <w:rPr>
          <w:rFonts w:eastAsia="Lucida Sans Unicode" w:cs="Lucida Sans Unicode"/>
          <w:szCs w:val="20"/>
          <w:lang w:eastAsia="en-US"/>
        </w:rPr>
        <w:t xml:space="preserve"> </w:t>
      </w:r>
    </w:p>
    <w:p w14:paraId="6F8D18CA" w14:textId="77777777" w:rsidR="00CA08E3" w:rsidRPr="00CA08E3" w:rsidRDefault="00CA08E3" w:rsidP="00CA08E3">
      <w:pPr>
        <w:spacing w:line="276" w:lineRule="auto"/>
        <w:rPr>
          <w:rFonts w:eastAsia="Lucida Sans Unicode" w:cs="Lucida Sans Unicode"/>
          <w:szCs w:val="20"/>
          <w:lang w:eastAsia="en-US"/>
        </w:rPr>
      </w:pPr>
    </w:p>
    <w:p w14:paraId="12FCED41" w14:textId="77777777" w:rsidR="00CA08E3" w:rsidRPr="00CA08E3" w:rsidRDefault="00CA08E3" w:rsidP="00CA08E3">
      <w:pPr>
        <w:spacing w:line="276" w:lineRule="auto"/>
        <w:rPr>
          <w:rFonts w:eastAsia="Lucida Sans Unicode" w:cs="Lucida Sans Unicode"/>
          <w:szCs w:val="20"/>
          <w:lang w:eastAsia="en-US"/>
        </w:rPr>
      </w:pPr>
      <w:r w:rsidRPr="00CA08E3">
        <w:rPr>
          <w:rFonts w:eastAsia="Lucida Sans Unicode" w:cs="Lucida Sans Unicode"/>
          <w:szCs w:val="20"/>
          <w:highlight w:val="lightGray"/>
          <w:lang w:eastAsia="en-US"/>
        </w:rPr>
        <w:t>[naam Derde]</w:t>
      </w:r>
      <w:r w:rsidRPr="00CA08E3">
        <w:rPr>
          <w:rFonts w:eastAsia="Lucida Sans Unicode" w:cs="Lucida Sans Unicode"/>
          <w:szCs w:val="20"/>
          <w:lang w:eastAsia="en-US"/>
        </w:rPr>
        <w:t xml:space="preserve"> voldoet alleen of gezamenlijk met </w:t>
      </w:r>
      <w:r w:rsidRPr="00CA08E3">
        <w:rPr>
          <w:rFonts w:eastAsia="Lucida Sans Unicode" w:cs="Lucida Sans Unicode"/>
          <w:szCs w:val="20"/>
          <w:highlight w:val="lightGray"/>
          <w:lang w:eastAsia="en-US"/>
        </w:rPr>
        <w:t>[naam Inschrijver]</w:t>
      </w:r>
      <w:r w:rsidRPr="00CA08E3">
        <w:rPr>
          <w:rFonts w:eastAsia="Lucida Sans Unicode" w:cs="Lucida Sans Unicode"/>
          <w:szCs w:val="20"/>
          <w:lang w:eastAsia="en-US"/>
        </w:rPr>
        <w:t xml:space="preserve"> aan deze Geschiktheidseis. </w:t>
      </w:r>
    </w:p>
    <w:p w14:paraId="0C26916F" w14:textId="77777777" w:rsidR="00CA08E3" w:rsidRPr="00CA08E3" w:rsidRDefault="00CA08E3" w:rsidP="00CA08E3">
      <w:pPr>
        <w:spacing w:line="276" w:lineRule="auto"/>
        <w:rPr>
          <w:rFonts w:eastAsia="Lucida Sans Unicode" w:cs="Lucida Sans Unicode"/>
          <w:szCs w:val="20"/>
          <w:lang w:eastAsia="en-US"/>
        </w:rPr>
      </w:pPr>
    </w:p>
    <w:p w14:paraId="3EA6195B" w14:textId="77777777" w:rsidR="00CA08E3" w:rsidRPr="00CA08E3" w:rsidRDefault="00CA08E3" w:rsidP="00CA08E3">
      <w:pPr>
        <w:spacing w:line="276" w:lineRule="auto"/>
        <w:rPr>
          <w:rFonts w:eastAsia="Lucida Sans Unicode" w:cs="Lucida Sans Unicode"/>
          <w:szCs w:val="20"/>
          <w:lang w:eastAsia="en-US"/>
        </w:rPr>
      </w:pPr>
      <w:r w:rsidRPr="00CA08E3">
        <w:rPr>
          <w:rFonts w:eastAsia="Lucida Sans Unicode" w:cs="Lucida Sans Unicode"/>
          <w:szCs w:val="20"/>
          <w:highlight w:val="lightGray"/>
          <w:lang w:eastAsia="en-US"/>
        </w:rPr>
        <w:t>[naam Inschrijver] kan</w:t>
      </w:r>
      <w:r w:rsidRPr="00CA08E3">
        <w:rPr>
          <w:rFonts w:eastAsia="Lucida Sans Unicode" w:cs="Lucida Sans Unicode"/>
          <w:szCs w:val="20"/>
          <w:lang w:eastAsia="en-US"/>
        </w:rPr>
        <w:t xml:space="preserve">, bij eventuele gunning van de Opdracht, op diens eerste verzoek vrijelijk beschikken over de voor de uitvoering van de Opdracht noodzakelijke middelen van deze Derde(n). </w:t>
      </w:r>
    </w:p>
    <w:p w14:paraId="4ED304C1" w14:textId="0682966B" w:rsidR="003F0725" w:rsidRPr="003F0725" w:rsidRDefault="003F0725" w:rsidP="003F0725">
      <w:pPr>
        <w:spacing w:after="160" w:line="259" w:lineRule="auto"/>
        <w:rPr>
          <w:rFonts w:eastAsia="Calibri" w:cs="Calibri"/>
          <w:color w:val="000000"/>
          <w:szCs w:val="20"/>
          <w:lang w:eastAsia="en-US"/>
        </w:rPr>
      </w:pPr>
      <w:r w:rsidRPr="003F0725">
        <w:rPr>
          <w:rFonts w:eastAsia="Calibri" w:cs="Calibri"/>
          <w:color w:val="000000"/>
          <w:szCs w:val="20"/>
          <w:lang w:eastAsia="en-US"/>
        </w:rPr>
        <w:br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8"/>
        <w:gridCol w:w="4606"/>
      </w:tblGrid>
      <w:tr w:rsidR="0090245F" w:rsidRPr="00A87198" w14:paraId="7E0159BB" w14:textId="77777777" w:rsidTr="00826E86">
        <w:tc>
          <w:tcPr>
            <w:tcW w:w="4498" w:type="dxa"/>
            <w:shd w:val="clear" w:color="auto" w:fill="00B0F0"/>
          </w:tcPr>
          <w:p w14:paraId="410A4587" w14:textId="77777777" w:rsidR="0090245F" w:rsidRPr="00A87198" w:rsidRDefault="0090245F" w:rsidP="00826E86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  <w:r w:rsidRPr="00A87198"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  <w:t>Naam Inschrijver</w:t>
            </w:r>
          </w:p>
        </w:tc>
        <w:tc>
          <w:tcPr>
            <w:tcW w:w="4606" w:type="dxa"/>
            <w:shd w:val="clear" w:color="auto" w:fill="auto"/>
          </w:tcPr>
          <w:p w14:paraId="421A176C" w14:textId="77777777" w:rsidR="0090245F" w:rsidRPr="00A87198" w:rsidRDefault="0090245F" w:rsidP="00826E86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</w:p>
        </w:tc>
      </w:tr>
      <w:tr w:rsidR="0090245F" w:rsidRPr="00A87198" w14:paraId="7AE8CBFC" w14:textId="77777777" w:rsidTr="00826E86">
        <w:tc>
          <w:tcPr>
            <w:tcW w:w="4498" w:type="dxa"/>
            <w:shd w:val="clear" w:color="auto" w:fill="00B0F0"/>
          </w:tcPr>
          <w:p w14:paraId="14DC506D" w14:textId="77777777" w:rsidR="0090245F" w:rsidRPr="00A87198" w:rsidRDefault="0090245F" w:rsidP="00826E86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  <w:r w:rsidRPr="00A87198"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  <w:t>Naam rechtsgeldig ondertekenaar</w:t>
            </w:r>
          </w:p>
        </w:tc>
        <w:tc>
          <w:tcPr>
            <w:tcW w:w="4606" w:type="dxa"/>
            <w:shd w:val="clear" w:color="auto" w:fill="auto"/>
          </w:tcPr>
          <w:p w14:paraId="630611E1" w14:textId="77777777" w:rsidR="0090245F" w:rsidRPr="00A87198" w:rsidRDefault="0090245F" w:rsidP="00826E86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</w:p>
        </w:tc>
      </w:tr>
      <w:tr w:rsidR="0090245F" w:rsidRPr="00A87198" w14:paraId="63F788A8" w14:textId="77777777" w:rsidTr="00826E86">
        <w:tc>
          <w:tcPr>
            <w:tcW w:w="4498" w:type="dxa"/>
            <w:shd w:val="clear" w:color="auto" w:fill="00B0F0"/>
          </w:tcPr>
          <w:p w14:paraId="4FE68E4A" w14:textId="77777777" w:rsidR="0090245F" w:rsidRPr="00A87198" w:rsidRDefault="0090245F" w:rsidP="00826E86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  <w:r w:rsidRPr="00A87198"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  <w:t>Functie rechtsgeldig ondertekenaar</w:t>
            </w:r>
          </w:p>
        </w:tc>
        <w:tc>
          <w:tcPr>
            <w:tcW w:w="4606" w:type="dxa"/>
            <w:shd w:val="clear" w:color="auto" w:fill="auto"/>
          </w:tcPr>
          <w:p w14:paraId="5AED7D94" w14:textId="77777777" w:rsidR="0090245F" w:rsidRPr="00A87198" w:rsidRDefault="0090245F" w:rsidP="00826E86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</w:p>
        </w:tc>
      </w:tr>
      <w:tr w:rsidR="0090245F" w:rsidRPr="00A87198" w14:paraId="506D17B7" w14:textId="77777777" w:rsidTr="00826E86">
        <w:tc>
          <w:tcPr>
            <w:tcW w:w="4498" w:type="dxa"/>
            <w:shd w:val="clear" w:color="auto" w:fill="00B0F0"/>
          </w:tcPr>
          <w:p w14:paraId="2A427278" w14:textId="77777777" w:rsidR="0090245F" w:rsidRPr="00A87198" w:rsidRDefault="0090245F" w:rsidP="00826E86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  <w:r w:rsidRPr="00A87198"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  <w:t>Datum rechtsgeldige ondertekening</w:t>
            </w:r>
          </w:p>
        </w:tc>
        <w:tc>
          <w:tcPr>
            <w:tcW w:w="4606" w:type="dxa"/>
            <w:shd w:val="clear" w:color="auto" w:fill="auto"/>
          </w:tcPr>
          <w:p w14:paraId="522E2C7A" w14:textId="77777777" w:rsidR="0090245F" w:rsidRPr="00A87198" w:rsidRDefault="0090245F" w:rsidP="00826E86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</w:p>
        </w:tc>
      </w:tr>
      <w:tr w:rsidR="0090245F" w:rsidRPr="00A87198" w14:paraId="0B0A8303" w14:textId="77777777" w:rsidTr="00826E86">
        <w:tc>
          <w:tcPr>
            <w:tcW w:w="4498" w:type="dxa"/>
            <w:shd w:val="clear" w:color="auto" w:fill="00B0F0"/>
          </w:tcPr>
          <w:p w14:paraId="0433A7B1" w14:textId="77777777" w:rsidR="0090245F" w:rsidRPr="00A87198" w:rsidRDefault="0090245F" w:rsidP="00826E86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  <w:r w:rsidRPr="00A87198"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  <w:t>Rechtsgeldige handtekening</w:t>
            </w:r>
          </w:p>
        </w:tc>
        <w:tc>
          <w:tcPr>
            <w:tcW w:w="4606" w:type="dxa"/>
            <w:shd w:val="clear" w:color="auto" w:fill="auto"/>
          </w:tcPr>
          <w:p w14:paraId="4CB4ED78" w14:textId="77777777" w:rsidR="0090245F" w:rsidRPr="00A87198" w:rsidRDefault="0090245F" w:rsidP="00826E86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</w:p>
          <w:p w14:paraId="5406E8F6" w14:textId="77777777" w:rsidR="0090245F" w:rsidRPr="00A87198" w:rsidRDefault="0090245F" w:rsidP="00826E86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</w:p>
          <w:p w14:paraId="28241370" w14:textId="77777777" w:rsidR="0090245F" w:rsidRPr="00A87198" w:rsidRDefault="0090245F" w:rsidP="00826E86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</w:p>
        </w:tc>
      </w:tr>
    </w:tbl>
    <w:p w14:paraId="0CB67761" w14:textId="6022826A" w:rsidR="003F0725" w:rsidRDefault="003F0725" w:rsidP="003F0725">
      <w:pPr>
        <w:spacing w:after="160" w:line="259" w:lineRule="auto"/>
        <w:rPr>
          <w:rFonts w:eastAsia="Calibri" w:cs="Calibri"/>
          <w:szCs w:val="20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8"/>
        <w:gridCol w:w="4606"/>
      </w:tblGrid>
      <w:tr w:rsidR="00345B44" w:rsidRPr="007C5C15" w14:paraId="477387D2" w14:textId="77777777" w:rsidTr="00826E86">
        <w:tc>
          <w:tcPr>
            <w:tcW w:w="4498" w:type="dxa"/>
            <w:shd w:val="clear" w:color="auto" w:fill="00B0F0"/>
          </w:tcPr>
          <w:p w14:paraId="290F0276" w14:textId="77777777" w:rsidR="00345B44" w:rsidRPr="007C5C15" w:rsidRDefault="00345B44" w:rsidP="00826E86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  <w:r w:rsidRPr="007C5C15"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  <w:t xml:space="preserve">Naam Derde </w:t>
            </w:r>
          </w:p>
        </w:tc>
        <w:tc>
          <w:tcPr>
            <w:tcW w:w="4606" w:type="dxa"/>
            <w:shd w:val="clear" w:color="auto" w:fill="auto"/>
          </w:tcPr>
          <w:p w14:paraId="3FDE1FB7" w14:textId="77777777" w:rsidR="00345B44" w:rsidRPr="007C5C15" w:rsidRDefault="00345B44" w:rsidP="00826E86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</w:p>
        </w:tc>
      </w:tr>
      <w:tr w:rsidR="00345B44" w:rsidRPr="007C5C15" w14:paraId="4356B626" w14:textId="77777777" w:rsidTr="00826E86">
        <w:tc>
          <w:tcPr>
            <w:tcW w:w="4498" w:type="dxa"/>
            <w:shd w:val="clear" w:color="auto" w:fill="00B0F0"/>
          </w:tcPr>
          <w:p w14:paraId="362E630C" w14:textId="77777777" w:rsidR="00345B44" w:rsidRPr="007C5C15" w:rsidRDefault="00345B44" w:rsidP="00826E86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  <w:r w:rsidRPr="007C5C15"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  <w:t>Naam rechtsgeldig ondertekenaar</w:t>
            </w:r>
          </w:p>
        </w:tc>
        <w:tc>
          <w:tcPr>
            <w:tcW w:w="4606" w:type="dxa"/>
            <w:shd w:val="clear" w:color="auto" w:fill="auto"/>
          </w:tcPr>
          <w:p w14:paraId="2C9AA272" w14:textId="77777777" w:rsidR="00345B44" w:rsidRPr="007C5C15" w:rsidRDefault="00345B44" w:rsidP="00826E86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</w:p>
        </w:tc>
      </w:tr>
      <w:tr w:rsidR="00345B44" w:rsidRPr="007C5C15" w14:paraId="17A90E51" w14:textId="77777777" w:rsidTr="00826E86">
        <w:tc>
          <w:tcPr>
            <w:tcW w:w="4498" w:type="dxa"/>
            <w:shd w:val="clear" w:color="auto" w:fill="00B0F0"/>
          </w:tcPr>
          <w:p w14:paraId="70969543" w14:textId="77777777" w:rsidR="00345B44" w:rsidRPr="007C5C15" w:rsidRDefault="00345B44" w:rsidP="00826E86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  <w:r w:rsidRPr="007C5C15"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  <w:t>Functie rechtsgeldig ondertekenaar</w:t>
            </w:r>
          </w:p>
        </w:tc>
        <w:tc>
          <w:tcPr>
            <w:tcW w:w="4606" w:type="dxa"/>
            <w:shd w:val="clear" w:color="auto" w:fill="auto"/>
          </w:tcPr>
          <w:p w14:paraId="5BE913CA" w14:textId="77777777" w:rsidR="00345B44" w:rsidRPr="007C5C15" w:rsidRDefault="00345B44" w:rsidP="00826E86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</w:p>
        </w:tc>
      </w:tr>
      <w:tr w:rsidR="00345B44" w:rsidRPr="007C5C15" w14:paraId="0A83B89E" w14:textId="77777777" w:rsidTr="00826E86">
        <w:tc>
          <w:tcPr>
            <w:tcW w:w="4498" w:type="dxa"/>
            <w:shd w:val="clear" w:color="auto" w:fill="00B0F0"/>
          </w:tcPr>
          <w:p w14:paraId="4B96FC69" w14:textId="77777777" w:rsidR="00345B44" w:rsidRPr="007C5C15" w:rsidRDefault="00345B44" w:rsidP="00826E86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  <w:r w:rsidRPr="007C5C15"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  <w:t>Datum rechtsgeldige ondertekening</w:t>
            </w:r>
          </w:p>
        </w:tc>
        <w:tc>
          <w:tcPr>
            <w:tcW w:w="4606" w:type="dxa"/>
            <w:shd w:val="clear" w:color="auto" w:fill="auto"/>
          </w:tcPr>
          <w:p w14:paraId="7A5E30D1" w14:textId="77777777" w:rsidR="00345B44" w:rsidRPr="007C5C15" w:rsidRDefault="00345B44" w:rsidP="00826E86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</w:p>
        </w:tc>
      </w:tr>
      <w:tr w:rsidR="00345B44" w:rsidRPr="007C5C15" w14:paraId="21268C39" w14:textId="77777777" w:rsidTr="00826E86">
        <w:tc>
          <w:tcPr>
            <w:tcW w:w="4498" w:type="dxa"/>
            <w:shd w:val="clear" w:color="auto" w:fill="00B0F0"/>
          </w:tcPr>
          <w:p w14:paraId="7A4E2E15" w14:textId="77777777" w:rsidR="00345B44" w:rsidRPr="007C5C15" w:rsidRDefault="00345B44" w:rsidP="00826E86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  <w:r w:rsidRPr="007C5C15"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  <w:t>Rechtsgeldige handtekening</w:t>
            </w:r>
          </w:p>
        </w:tc>
        <w:tc>
          <w:tcPr>
            <w:tcW w:w="4606" w:type="dxa"/>
            <w:shd w:val="clear" w:color="auto" w:fill="auto"/>
          </w:tcPr>
          <w:p w14:paraId="244ACDAC" w14:textId="77777777" w:rsidR="00345B44" w:rsidRPr="007C5C15" w:rsidRDefault="00345B44" w:rsidP="00826E86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</w:p>
          <w:p w14:paraId="64C104A4" w14:textId="77777777" w:rsidR="00345B44" w:rsidRPr="007C5C15" w:rsidRDefault="00345B44" w:rsidP="00826E86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</w:p>
          <w:p w14:paraId="5BDBFA84" w14:textId="77777777" w:rsidR="00345B44" w:rsidRPr="007C5C15" w:rsidRDefault="00345B44" w:rsidP="00826E86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</w:p>
        </w:tc>
      </w:tr>
    </w:tbl>
    <w:p w14:paraId="4014808D" w14:textId="77777777" w:rsidR="0090245F" w:rsidRPr="003F0725" w:rsidRDefault="0090245F" w:rsidP="003F0725">
      <w:pPr>
        <w:spacing w:after="160" w:line="259" w:lineRule="auto"/>
        <w:rPr>
          <w:rFonts w:eastAsia="Calibri" w:cs="Calibri"/>
          <w:szCs w:val="20"/>
          <w:lang w:eastAsia="en-US"/>
        </w:rPr>
      </w:pPr>
    </w:p>
    <w:p w14:paraId="106A2FFD" w14:textId="7FAC3692" w:rsidR="003F0725" w:rsidRPr="003F0725" w:rsidRDefault="003F0725" w:rsidP="003F0725">
      <w:pPr>
        <w:spacing w:after="160" w:line="259" w:lineRule="auto"/>
        <w:rPr>
          <w:rFonts w:eastAsia="Calibri" w:cs="Calibri"/>
          <w:szCs w:val="20"/>
          <w:lang w:eastAsia="en-US"/>
        </w:rPr>
      </w:pPr>
    </w:p>
    <w:p w14:paraId="54BFC883" w14:textId="77777777" w:rsidR="003F0725" w:rsidRPr="003F0725" w:rsidRDefault="003F0725" w:rsidP="003F0725">
      <w:pPr>
        <w:spacing w:after="160" w:line="259" w:lineRule="auto"/>
        <w:rPr>
          <w:rFonts w:eastAsia="Calibri"/>
          <w:szCs w:val="20"/>
          <w:lang w:eastAsia="en-US"/>
        </w:rPr>
      </w:pPr>
    </w:p>
    <w:p w14:paraId="5D5B3B4D" w14:textId="77777777" w:rsidR="002770EC" w:rsidRDefault="002770EC" w:rsidP="00C85EB3"/>
    <w:p w14:paraId="0FFEE88B" w14:textId="77777777" w:rsidR="00C85EB3" w:rsidRPr="00C85EB3" w:rsidRDefault="00C85EB3" w:rsidP="00C85EB3">
      <w:pPr>
        <w:pStyle w:val="Kop1"/>
      </w:pPr>
      <w:bookmarkStart w:id="1" w:name="bwTitel"/>
      <w:bookmarkEnd w:id="1"/>
    </w:p>
    <w:p w14:paraId="412BE1BB" w14:textId="77777777" w:rsidR="002770EC" w:rsidRDefault="002770EC"/>
    <w:p w14:paraId="4B7F967A" w14:textId="77777777" w:rsidR="002770EC" w:rsidRDefault="002770EC">
      <w:bookmarkStart w:id="2" w:name="bwDatum"/>
      <w:bookmarkEnd w:id="2"/>
    </w:p>
    <w:p w14:paraId="78BCB476" w14:textId="77777777" w:rsidR="00C677AB" w:rsidRDefault="00C677AB"/>
    <w:p w14:paraId="7A641384" w14:textId="77777777" w:rsidR="007E7D0C" w:rsidRDefault="007E7D0C">
      <w:pPr>
        <w:rPr>
          <w:noProof/>
        </w:rPr>
      </w:pPr>
      <w:bookmarkStart w:id="3" w:name="bwStart"/>
      <w:bookmarkEnd w:id="3"/>
    </w:p>
    <w:sectPr w:rsidR="007E7D0C" w:rsidSect="00C677AB"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701" w:header="1418" w:footer="709" w:gutter="0"/>
      <w:paperSrc w:first="7" w:other="7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1AC14" w14:textId="77777777" w:rsidR="00842749" w:rsidRDefault="00842749">
      <w:r>
        <w:separator/>
      </w:r>
    </w:p>
  </w:endnote>
  <w:endnote w:type="continuationSeparator" w:id="0">
    <w:p w14:paraId="50D8E3BA" w14:textId="77777777" w:rsidR="00842749" w:rsidRDefault="00842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Roboto Slab">
    <w:charset w:val="00"/>
    <w:family w:val="auto"/>
    <w:pitch w:val="variable"/>
    <w:sig w:usb0="000004FF" w:usb1="8000405F" w:usb2="00000022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38C79" w14:textId="77777777" w:rsidR="007E7D0C" w:rsidRPr="00CD62F3" w:rsidRDefault="007E7D0C" w:rsidP="007E7D0C">
    <w:pPr>
      <w:pStyle w:val="Voettekst"/>
      <w:jc w:val="right"/>
    </w:pPr>
    <w:r>
      <w:t xml:space="preserve">Pagina </w:t>
    </w:r>
    <w:r>
      <w:fldChar w:fldCharType="begin"/>
    </w:r>
    <w:r>
      <w:instrText xml:space="preserve"> PAGE </w:instrText>
    </w:r>
    <w:r>
      <w:fldChar w:fldCharType="separate"/>
    </w:r>
    <w:r w:rsidR="00C15888">
      <w:rPr>
        <w:noProof/>
      </w:rPr>
      <w:t>2</w:t>
    </w:r>
    <w:r>
      <w:fldChar w:fldCharType="end"/>
    </w:r>
    <w:r>
      <w:t xml:space="preserve"> van </w:t>
    </w:r>
    <w:fldSimple w:instr=" NUMPAGES ">
      <w:r w:rsidR="00C15888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2230D" w14:textId="77777777" w:rsidR="00586BFC" w:rsidRPr="0020135B" w:rsidRDefault="0020135B" w:rsidP="00C35F28">
    <w:pPr>
      <w:pStyle w:val="Voettekst"/>
      <w:jc w:val="right"/>
    </w:pPr>
    <w:r w:rsidRPr="0020135B">
      <w:t xml:space="preserve">Pagina </w:t>
    </w:r>
    <w:r w:rsidRPr="0020135B">
      <w:fldChar w:fldCharType="begin"/>
    </w:r>
    <w:r w:rsidRPr="0020135B">
      <w:instrText>PAGE  \* Arabic  \* MERGEFORMAT</w:instrText>
    </w:r>
    <w:r w:rsidRPr="0020135B">
      <w:fldChar w:fldCharType="separate"/>
    </w:r>
    <w:r w:rsidR="00C85EB3">
      <w:rPr>
        <w:noProof/>
      </w:rPr>
      <w:t>1</w:t>
    </w:r>
    <w:r w:rsidRPr="0020135B">
      <w:fldChar w:fldCharType="end"/>
    </w:r>
    <w:r w:rsidRPr="0020135B">
      <w:t xml:space="preserve"> van </w:t>
    </w:r>
    <w:r w:rsidRPr="0020135B">
      <w:fldChar w:fldCharType="begin"/>
    </w:r>
    <w:r w:rsidRPr="0020135B">
      <w:instrText>PAGE   \* MERGEFORMAT</w:instrText>
    </w:r>
    <w:r w:rsidRPr="0020135B">
      <w:fldChar w:fldCharType="separate"/>
    </w:r>
    <w:r w:rsidR="00C85EB3">
      <w:rPr>
        <w:noProof/>
      </w:rPr>
      <w:t>1</w:t>
    </w:r>
    <w:r w:rsidRPr="0020135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8E412" w14:textId="77777777" w:rsidR="00842749" w:rsidRDefault="00842749">
      <w:r>
        <w:separator/>
      </w:r>
    </w:p>
  </w:footnote>
  <w:footnote w:type="continuationSeparator" w:id="0">
    <w:p w14:paraId="3803A3B0" w14:textId="77777777" w:rsidR="00842749" w:rsidRDefault="00842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0AB38" w14:textId="77777777" w:rsidR="00E61553" w:rsidRPr="00586BFC" w:rsidRDefault="00C677AB" w:rsidP="00586BFC">
    <w:pPr>
      <w:pStyle w:val="Koptekst"/>
    </w:pPr>
    <w:r>
      <w:rPr>
        <w:noProof/>
      </w:rPr>
      <w:drawing>
        <wp:anchor distT="0" distB="0" distL="114300" distR="114300" simplePos="0" relativeHeight="251663360" behindDoc="0" locked="0" layoutInCell="1" allowOverlap="1" wp14:anchorId="3524862A" wp14:editId="553BDBDD">
          <wp:simplePos x="0" y="0"/>
          <wp:positionH relativeFrom="column">
            <wp:posOffset>-281499</wp:posOffset>
          </wp:positionH>
          <wp:positionV relativeFrom="paragraph">
            <wp:posOffset>-544170</wp:posOffset>
          </wp:positionV>
          <wp:extent cx="2514022" cy="547200"/>
          <wp:effectExtent l="0" t="0" r="635" b="5715"/>
          <wp:wrapNone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3"/>
                  <pic:cNvPicPr preferRelativeResize="0"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4022" cy="54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82E09C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8B66629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4D7EE3"/>
    <w:multiLevelType w:val="multilevel"/>
    <w:tmpl w:val="179C07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907"/>
        </w:tabs>
        <w:ind w:left="907" w:hanging="453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361"/>
        </w:tabs>
        <w:ind w:left="1361" w:hanging="454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1814"/>
        </w:tabs>
        <w:ind w:left="1814" w:hanging="453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268"/>
        </w:tabs>
        <w:ind w:left="2268" w:hanging="454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AF1344"/>
    <w:multiLevelType w:val="hybridMultilevel"/>
    <w:tmpl w:val="46CC93AC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295EF2"/>
    <w:multiLevelType w:val="multilevel"/>
    <w:tmpl w:val="F466A054"/>
    <w:lvl w:ilvl="0">
      <w:start w:val="1"/>
      <w:numFmt w:val="bullet"/>
      <w:pStyle w:val="Opsommen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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361"/>
        </w:tabs>
        <w:ind w:left="1361" w:hanging="454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1814"/>
        </w:tabs>
        <w:ind w:left="1814" w:hanging="453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268"/>
        </w:tabs>
        <w:ind w:left="2268" w:hanging="454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414"/>
        </w:tabs>
        <w:ind w:left="4414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134"/>
        </w:tabs>
        <w:ind w:left="5134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854"/>
        </w:tabs>
        <w:ind w:left="5854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574"/>
        </w:tabs>
        <w:ind w:left="6574" w:hanging="360"/>
      </w:pPr>
      <w:rPr>
        <w:rFonts w:ascii="Wingdings" w:hAnsi="Wingdings" w:hint="default"/>
        <w:sz w:val="20"/>
      </w:rPr>
    </w:lvl>
  </w:abstractNum>
  <w:num w:numId="1" w16cid:durableId="1582786746">
    <w:abstractNumId w:val="2"/>
  </w:num>
  <w:num w:numId="2" w16cid:durableId="1008562807">
    <w:abstractNumId w:val="4"/>
  </w:num>
  <w:num w:numId="3" w16cid:durableId="2026126806">
    <w:abstractNumId w:val="1"/>
  </w:num>
  <w:num w:numId="4" w16cid:durableId="689373402">
    <w:abstractNumId w:val="1"/>
  </w:num>
  <w:num w:numId="5" w16cid:durableId="1672296916">
    <w:abstractNumId w:val="0"/>
  </w:num>
  <w:num w:numId="6" w16cid:durableId="576332201">
    <w:abstractNumId w:val="0"/>
  </w:num>
  <w:num w:numId="7" w16cid:durableId="504978955">
    <w:abstractNumId w:val="2"/>
  </w:num>
  <w:num w:numId="8" w16cid:durableId="56979533">
    <w:abstractNumId w:val="4"/>
  </w:num>
  <w:num w:numId="9" w16cid:durableId="2016568980">
    <w:abstractNumId w:val="1"/>
  </w:num>
  <w:num w:numId="10" w16cid:durableId="1878395904">
    <w:abstractNumId w:val="0"/>
  </w:num>
  <w:num w:numId="11" w16cid:durableId="812915344">
    <w:abstractNumId w:val="4"/>
  </w:num>
  <w:num w:numId="12" w16cid:durableId="1651061956">
    <w:abstractNumId w:val="2"/>
  </w:num>
  <w:num w:numId="13" w16cid:durableId="442000706">
    <w:abstractNumId w:val="2"/>
  </w:num>
  <w:num w:numId="14" w16cid:durableId="1428964393">
    <w:abstractNumId w:val="2"/>
  </w:num>
  <w:num w:numId="15" w16cid:durableId="1451776552">
    <w:abstractNumId w:val="4"/>
  </w:num>
  <w:num w:numId="16" w16cid:durableId="1339845760">
    <w:abstractNumId w:val="4"/>
  </w:num>
  <w:num w:numId="17" w16cid:durableId="4914108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b00037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3F0725"/>
    <w:rsid w:val="00024460"/>
    <w:rsid w:val="000C4CDA"/>
    <w:rsid w:val="000D5108"/>
    <w:rsid w:val="00136822"/>
    <w:rsid w:val="001616C3"/>
    <w:rsid w:val="001A0BCF"/>
    <w:rsid w:val="001A150B"/>
    <w:rsid w:val="0020135B"/>
    <w:rsid w:val="002321E3"/>
    <w:rsid w:val="0023457C"/>
    <w:rsid w:val="00273B3A"/>
    <w:rsid w:val="002770EC"/>
    <w:rsid w:val="00345B44"/>
    <w:rsid w:val="003B12D4"/>
    <w:rsid w:val="003F0725"/>
    <w:rsid w:val="00415E90"/>
    <w:rsid w:val="00430C43"/>
    <w:rsid w:val="004D12DD"/>
    <w:rsid w:val="00532DBB"/>
    <w:rsid w:val="00586BFC"/>
    <w:rsid w:val="00603CBE"/>
    <w:rsid w:val="00684E61"/>
    <w:rsid w:val="006F652C"/>
    <w:rsid w:val="00700853"/>
    <w:rsid w:val="007516B8"/>
    <w:rsid w:val="00783015"/>
    <w:rsid w:val="00795470"/>
    <w:rsid w:val="007E7D0C"/>
    <w:rsid w:val="00842749"/>
    <w:rsid w:val="00880DE4"/>
    <w:rsid w:val="008B416D"/>
    <w:rsid w:val="008F691E"/>
    <w:rsid w:val="0090245F"/>
    <w:rsid w:val="00A316FF"/>
    <w:rsid w:val="00A4684A"/>
    <w:rsid w:val="00A73469"/>
    <w:rsid w:val="00AC323E"/>
    <w:rsid w:val="00AF39DB"/>
    <w:rsid w:val="00AF41A1"/>
    <w:rsid w:val="00B75131"/>
    <w:rsid w:val="00B873DB"/>
    <w:rsid w:val="00BD40F2"/>
    <w:rsid w:val="00BD756D"/>
    <w:rsid w:val="00C15888"/>
    <w:rsid w:val="00C24B76"/>
    <w:rsid w:val="00C35F28"/>
    <w:rsid w:val="00C677AB"/>
    <w:rsid w:val="00C85EB3"/>
    <w:rsid w:val="00CA08E3"/>
    <w:rsid w:val="00CA4834"/>
    <w:rsid w:val="00D149D1"/>
    <w:rsid w:val="00D62573"/>
    <w:rsid w:val="00E34234"/>
    <w:rsid w:val="00E51E67"/>
    <w:rsid w:val="00E61553"/>
    <w:rsid w:val="00EA3546"/>
    <w:rsid w:val="00F560E1"/>
    <w:rsid w:val="00F92013"/>
    <w:rsid w:val="00FA0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b00037"/>
    </o:shapedefaults>
    <o:shapelayout v:ext="edit">
      <o:idmap v:ext="edit" data="2"/>
    </o:shapelayout>
  </w:shapeDefaults>
  <w:decimalSymbol w:val=","/>
  <w:listSeparator w:val=";"/>
  <w14:docId w14:val="4F7C25B6"/>
  <w15:docId w15:val="{FBE5411C-F0ED-4A7C-A660-68B7F07D4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uiPriority="99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EA3546"/>
    <w:rPr>
      <w:rFonts w:ascii="Roboto" w:hAnsi="Roboto"/>
      <w:sz w:val="20"/>
    </w:rPr>
  </w:style>
  <w:style w:type="paragraph" w:styleId="Kop1">
    <w:name w:val="heading 1"/>
    <w:aliases w:val="sectionHeading,Section Heading,Hoofdstuk,Deel 1"/>
    <w:basedOn w:val="Standaard"/>
    <w:next w:val="Standaard"/>
    <w:link w:val="Kop1Char"/>
    <w:autoRedefine/>
    <w:uiPriority w:val="9"/>
    <w:qFormat/>
    <w:rsid w:val="000D5108"/>
    <w:pPr>
      <w:keepNext/>
      <w:keepLines/>
      <w:spacing w:after="120"/>
      <w:outlineLvl w:val="0"/>
    </w:pPr>
    <w:rPr>
      <w:rFonts w:ascii="Roboto Slab" w:eastAsiaTheme="majorEastAsia" w:hAnsi="Roboto Slab" w:cstheme="majorBidi"/>
      <w:b/>
      <w:bCs/>
      <w:color w:val="2581C4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C677AB"/>
    <w:pPr>
      <w:keepNext/>
      <w:keepLines/>
      <w:spacing w:before="240" w:after="120"/>
      <w:outlineLvl w:val="1"/>
    </w:pPr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C677AB"/>
    <w:pPr>
      <w:keepNext/>
      <w:keepLines/>
      <w:spacing w:before="200"/>
      <w:outlineLvl w:val="2"/>
    </w:pPr>
    <w:rPr>
      <w:rFonts w:eastAsiaTheme="majorEastAsia" w:cstheme="majorBidi"/>
      <w:b/>
      <w:bCs/>
      <w:sz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C677AB"/>
    <w:pPr>
      <w:keepNext/>
      <w:keepLines/>
      <w:spacing w:before="200"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paragraph" w:styleId="Koptekst">
    <w:name w:val="header"/>
    <w:basedOn w:val="Standaard"/>
    <w:link w:val="KoptekstChar"/>
    <w:uiPriority w:val="99"/>
    <w:unhideWhenUsed/>
    <w:qFormat/>
    <w:rsid w:val="00C677A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unhideWhenUsed/>
    <w:qFormat/>
    <w:rsid w:val="00C677AB"/>
    <w:pPr>
      <w:tabs>
        <w:tab w:val="center" w:pos="4703"/>
        <w:tab w:val="right" w:pos="9406"/>
      </w:tabs>
    </w:pPr>
    <w:rPr>
      <w:sz w:val="16"/>
    </w:rPr>
  </w:style>
  <w:style w:type="character" w:styleId="Paginanummer">
    <w:name w:val="page number"/>
    <w:rPr>
      <w:rFonts w:ascii="Tahoma" w:hAnsi="Tahoma"/>
      <w:sz w:val="20"/>
    </w:rPr>
  </w:style>
  <w:style w:type="paragraph" w:customStyle="1" w:styleId="Opsommengetal">
    <w:name w:val="Opsommen getal"/>
    <w:basedOn w:val="Standaard"/>
    <w:link w:val="OpsommengetalChar"/>
    <w:autoRedefine/>
    <w:qFormat/>
    <w:rsid w:val="00603CBE"/>
  </w:style>
  <w:style w:type="character" w:customStyle="1" w:styleId="OpsommengetalChar">
    <w:name w:val="Opsommen getal Char"/>
    <w:basedOn w:val="Standaardalinea-lettertype"/>
    <w:link w:val="Opsommengetal"/>
    <w:rsid w:val="00EA3546"/>
    <w:rPr>
      <w:rFonts w:ascii="Roboto" w:hAnsi="Roboto"/>
      <w:sz w:val="20"/>
    </w:rPr>
  </w:style>
  <w:style w:type="paragraph" w:customStyle="1" w:styleId="Opsommenbullet">
    <w:name w:val="Opsommen bullet"/>
    <w:basedOn w:val="Standaard"/>
    <w:link w:val="OpsommenbulletChar"/>
    <w:autoRedefine/>
    <w:qFormat/>
    <w:rsid w:val="00603CBE"/>
    <w:pPr>
      <w:numPr>
        <w:numId w:val="8"/>
      </w:numPr>
      <w:ind w:left="227" w:hanging="227"/>
    </w:pPr>
    <w:rPr>
      <w:lang w:eastAsia="en-US"/>
    </w:rPr>
  </w:style>
  <w:style w:type="character" w:customStyle="1" w:styleId="OpsommenbulletChar">
    <w:name w:val="Opsommen bullet Char"/>
    <w:basedOn w:val="Standaardalinea-lettertype"/>
    <w:link w:val="Opsommenbullet"/>
    <w:rsid w:val="00603CBE"/>
    <w:rPr>
      <w:rFonts w:ascii="Roboto" w:hAnsi="Roboto"/>
      <w:sz w:val="20"/>
      <w:lang w:eastAsia="en-US"/>
    </w:rPr>
  </w:style>
  <w:style w:type="character" w:customStyle="1" w:styleId="Kop1Char">
    <w:name w:val="Kop 1 Char"/>
    <w:aliases w:val="sectionHeading Char,Section Heading Char,Hoofdstuk Char,Deel 1 Char"/>
    <w:basedOn w:val="Standaardalinea-lettertype"/>
    <w:link w:val="Kop1"/>
    <w:uiPriority w:val="9"/>
    <w:rsid w:val="000D5108"/>
    <w:rPr>
      <w:rFonts w:ascii="Roboto Slab" w:eastAsiaTheme="majorEastAsia" w:hAnsi="Roboto Slab" w:cstheme="majorBidi"/>
      <w:b/>
      <w:bCs/>
      <w:color w:val="2581C4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C677AB"/>
    <w:rPr>
      <w:rFonts w:ascii="Roboto" w:eastAsiaTheme="majorEastAsia" w:hAnsi="Roboto" w:cstheme="majorBidi"/>
      <w:b/>
      <w:bCs/>
      <w:color w:val="000000" w:themeColor="text1"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C677AB"/>
    <w:rPr>
      <w:rFonts w:ascii="Segoe UI" w:eastAsiaTheme="majorEastAsia" w:hAnsi="Segoe UI" w:cstheme="majorBidi"/>
      <w:b/>
      <w:bCs/>
      <w:sz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C677AB"/>
    <w:rPr>
      <w:rFonts w:ascii="Segoe UI" w:eastAsiaTheme="majorEastAsia" w:hAnsi="Segoe UI" w:cstheme="majorBidi"/>
      <w:b/>
      <w:bCs/>
      <w:iCs/>
      <w:sz w:val="20"/>
    </w:rPr>
  </w:style>
  <w:style w:type="paragraph" w:styleId="Voetnoottekst">
    <w:name w:val="footnote text"/>
    <w:basedOn w:val="Standaard"/>
    <w:link w:val="VoetnoottekstChar"/>
    <w:uiPriority w:val="99"/>
    <w:unhideWhenUsed/>
    <w:qFormat/>
    <w:rsid w:val="00C677AB"/>
    <w:rPr>
      <w:sz w:val="16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C677AB"/>
    <w:rPr>
      <w:rFonts w:ascii="Segoe UI" w:hAnsi="Segoe UI"/>
      <w:sz w:val="16"/>
      <w:szCs w:val="20"/>
    </w:rPr>
  </w:style>
  <w:style w:type="character" w:customStyle="1" w:styleId="KoptekstChar">
    <w:name w:val="Koptekst Char"/>
    <w:basedOn w:val="Standaardalinea-lettertype"/>
    <w:link w:val="Koptekst"/>
    <w:uiPriority w:val="99"/>
    <w:rsid w:val="00C677AB"/>
    <w:rPr>
      <w:rFonts w:ascii="Segoe UI" w:hAnsi="Segoe UI"/>
      <w:sz w:val="20"/>
    </w:rPr>
  </w:style>
  <w:style w:type="character" w:customStyle="1" w:styleId="VoettekstChar">
    <w:name w:val="Voettekst Char"/>
    <w:basedOn w:val="Standaardalinea-lettertype"/>
    <w:link w:val="Voettekst"/>
    <w:uiPriority w:val="99"/>
    <w:rsid w:val="00C677AB"/>
    <w:rPr>
      <w:rFonts w:ascii="Segoe UI" w:hAnsi="Segoe UI"/>
      <w:sz w:val="16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C677AB"/>
    <w:pPr>
      <w:spacing w:after="200"/>
    </w:pPr>
    <w:rPr>
      <w:b/>
      <w:bCs/>
      <w:color w:val="000000" w:themeColor="text1"/>
      <w:sz w:val="18"/>
      <w:szCs w:val="18"/>
    </w:rPr>
  </w:style>
  <w:style w:type="paragraph" w:styleId="Lijstopsomteken">
    <w:name w:val="List Bullet"/>
    <w:basedOn w:val="Standaard"/>
    <w:uiPriority w:val="99"/>
    <w:unhideWhenUsed/>
    <w:rsid w:val="00C677AB"/>
    <w:pPr>
      <w:numPr>
        <w:numId w:val="9"/>
      </w:numPr>
      <w:contextualSpacing/>
    </w:pPr>
  </w:style>
  <w:style w:type="paragraph" w:styleId="Lijstnummering">
    <w:name w:val="List Number"/>
    <w:basedOn w:val="Standaard"/>
    <w:uiPriority w:val="99"/>
    <w:unhideWhenUsed/>
    <w:rsid w:val="00C677AB"/>
    <w:pPr>
      <w:numPr>
        <w:numId w:val="10"/>
      </w:numPr>
      <w:contextualSpacing/>
    </w:pPr>
  </w:style>
  <w:style w:type="paragraph" w:styleId="Titel">
    <w:name w:val="Title"/>
    <w:basedOn w:val="Standaard"/>
    <w:next w:val="Standaard"/>
    <w:link w:val="TitelChar"/>
    <w:autoRedefine/>
    <w:uiPriority w:val="10"/>
    <w:qFormat/>
    <w:rsid w:val="000D5108"/>
    <w:pPr>
      <w:spacing w:after="300"/>
      <w:contextualSpacing/>
    </w:pPr>
    <w:rPr>
      <w:rFonts w:ascii="Roboto Slab" w:eastAsiaTheme="majorEastAsia" w:hAnsi="Roboto Slab" w:cstheme="majorBidi"/>
      <w:color w:val="2581C4"/>
      <w:spacing w:val="5"/>
      <w:kern w:val="28"/>
      <w:sz w:val="4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0D5108"/>
    <w:rPr>
      <w:rFonts w:ascii="Roboto Slab" w:eastAsiaTheme="majorEastAsia" w:hAnsi="Roboto Slab" w:cstheme="majorBidi"/>
      <w:color w:val="2581C4"/>
      <w:spacing w:val="5"/>
      <w:kern w:val="28"/>
      <w:sz w:val="48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677AB"/>
    <w:pPr>
      <w:numPr>
        <w:ilvl w:val="1"/>
      </w:numPr>
    </w:pPr>
    <w:rPr>
      <w:rFonts w:eastAsiaTheme="majorEastAsia" w:cstheme="majorBidi"/>
      <w:i/>
      <w:iCs/>
      <w:sz w:val="28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677AB"/>
    <w:rPr>
      <w:rFonts w:ascii="Segoe UI" w:eastAsiaTheme="majorEastAsia" w:hAnsi="Segoe UI" w:cstheme="majorBidi"/>
      <w:i/>
      <w:iCs/>
      <w:sz w:val="28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C677AB"/>
    <w:pPr>
      <w:outlineLvl w:val="9"/>
    </w:pPr>
  </w:style>
  <w:style w:type="paragraph" w:styleId="Ballontekst">
    <w:name w:val="Balloon Text"/>
    <w:basedOn w:val="Standaard"/>
    <w:link w:val="BallontekstChar"/>
    <w:rsid w:val="00586BFC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586BFC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rsid w:val="003F0725"/>
    <w:pPr>
      <w:ind w:left="720"/>
      <w:contextualSpacing/>
    </w:pPr>
  </w:style>
  <w:style w:type="table" w:styleId="Tabelraster">
    <w:name w:val="Table Grid"/>
    <w:basedOn w:val="Standaardtabel"/>
    <w:rsid w:val="003F0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regiogv.sharepoint.com/sites/OfficeTemplate/Gedeelde%20documenten/Regio/Kop%20Regio.dotm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DD480E951812478F6038DF2E8DC6AB" ma:contentTypeVersion="4" ma:contentTypeDescription="Een nieuw document maken." ma:contentTypeScope="" ma:versionID="5e73db706edce6815000d04e25b64bc8">
  <xsd:schema xmlns:xsd="http://www.w3.org/2001/XMLSchema" xmlns:xs="http://www.w3.org/2001/XMLSchema" xmlns:p="http://schemas.microsoft.com/office/2006/metadata/properties" xmlns:ns2="3393560b-6756-4f0e-a118-09c71f744980" xmlns:ns3="1b127627-f107-438b-af59-12e6c2fdcb95" targetNamespace="http://schemas.microsoft.com/office/2006/metadata/properties" ma:root="true" ma:fieldsID="5baebca3dff4d67f08429b2cbbb37a92" ns2:_="" ns3:_="">
    <xsd:import namespace="3393560b-6756-4f0e-a118-09c71f744980"/>
    <xsd:import namespace="1b127627-f107-438b-af59-12e6c2fdcb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3560b-6756-4f0e-a118-09c71f7449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27627-f107-438b-af59-12e6c2fdcb9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069A49-023C-4099-80C9-A386AACF7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3560b-6756-4f0e-a118-09c71f744980"/>
    <ds:schemaRef ds:uri="1b127627-f107-438b-af59-12e6c2fdcb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52DF20-A73F-4D32-AFCD-D819A15251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76A8F3-4F78-403A-8034-D65D5AF91B2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d4f9081-0beb-452f-a8cf-7203e3681edc}" enabled="0" method="" siteId="{3d4f9081-0beb-452f-a8cf-7203e3681ed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Kop%20Regio</Template>
  <TotalTime>0</TotalTime>
  <Pages>1</Pages>
  <Words>151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Kop Regio</vt:lpstr>
    </vt:vector>
  </TitlesOfParts>
  <Company>GGD Gooi &amp; Vechtstreek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Kop Regio</dc:title>
  <dc:creator>Nathalie Zutt</dc:creator>
  <cp:lastModifiedBy>Nathalie Zutt</cp:lastModifiedBy>
  <cp:revision>2</cp:revision>
  <cp:lastPrinted>1999-07-28T09:53:00Z</cp:lastPrinted>
  <dcterms:created xsi:type="dcterms:W3CDTF">2023-10-11T11:02:00Z</dcterms:created>
  <dcterms:modified xsi:type="dcterms:W3CDTF">2023-10-11T11:02:00Z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0x010100A4DD480E951812478F6038DF2E8DC6AB</vt:lpwstr>
  </property>
</Properties>
</file>